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3A15A" w14:textId="77777777" w:rsidR="00AD4560" w:rsidRDefault="00000000">
      <w:pPr>
        <w:pStyle w:val="Heading1"/>
      </w:pPr>
      <w:r>
        <w:t>Interview Questions Template</w:t>
      </w:r>
    </w:p>
    <w:p w14:paraId="7CD14FD8" w14:textId="6B51899C" w:rsidR="00737132" w:rsidRDefault="00737132" w:rsidP="00737132">
      <w:pPr>
        <w:pStyle w:val="Heading2"/>
      </w:pPr>
      <w:r>
        <w:t>Role</w:t>
      </w:r>
      <w:r>
        <w:t xml:space="preserve"> Information</w:t>
      </w:r>
    </w:p>
    <w:p w14:paraId="0F287111" w14:textId="564596B3" w:rsidR="00737132" w:rsidRDefault="00737132" w:rsidP="00737132">
      <w:r>
        <w:br/>
      </w:r>
      <w:r>
        <w:t>Jo</w:t>
      </w:r>
      <w:r>
        <w:t>b</w:t>
      </w:r>
      <w:r>
        <w:t xml:space="preserve"> Number: {{Job Number}}</w:t>
      </w:r>
    </w:p>
    <w:p w14:paraId="1D864769" w14:textId="77777777" w:rsidR="00737132" w:rsidRDefault="00737132" w:rsidP="00737132">
      <w:r>
        <w:t>Job Title: {{Job Title}}</w:t>
      </w:r>
    </w:p>
    <w:p w14:paraId="436E3D65" w14:textId="77777777" w:rsidR="00737132" w:rsidRDefault="00737132" w:rsidP="00737132">
      <w:r>
        <w:t>Job Description: {{Job Description}}</w:t>
      </w:r>
    </w:p>
    <w:p w14:paraId="574B3F89" w14:textId="5397125A" w:rsidR="00737132" w:rsidRDefault="00E9562C">
      <w:r>
        <w:t xml:space="preserve">Job Requirements: </w:t>
      </w:r>
      <w:r>
        <w:t xml:space="preserve">{{Job </w:t>
      </w:r>
      <w:r>
        <w:t>Requirements</w:t>
      </w:r>
      <w:r>
        <w:t>}}</w:t>
      </w:r>
    </w:p>
    <w:p w14:paraId="3F572F76" w14:textId="775D889F" w:rsidR="00E9562C" w:rsidRDefault="00E9562C" w:rsidP="00E9562C">
      <w:r>
        <w:t>Key Responsibilities</w:t>
      </w:r>
      <w:r>
        <w:t>: {{</w:t>
      </w:r>
      <w:r>
        <w:t>Responsibilities</w:t>
      </w:r>
      <w:r>
        <w:t>}}</w:t>
      </w:r>
    </w:p>
    <w:p w14:paraId="5A4F2C14" w14:textId="14867840" w:rsidR="00E9562C" w:rsidRDefault="00E9562C" w:rsidP="00E9562C">
      <w:r>
        <w:t>Required Tools</w:t>
      </w:r>
      <w:r>
        <w:t>: {{</w:t>
      </w:r>
      <w:r>
        <w:t>Tools</w:t>
      </w:r>
      <w:r>
        <w:t>}}</w:t>
      </w:r>
    </w:p>
    <w:p w14:paraId="4C22A1B2" w14:textId="77777777" w:rsidR="00E9562C" w:rsidRDefault="00E9562C" w:rsidP="00E9562C">
      <w:pPr>
        <w:pStyle w:val="Heading2"/>
      </w:pPr>
      <w:r>
        <w:t>Candidate Information</w:t>
      </w:r>
    </w:p>
    <w:p w14:paraId="67A21230" w14:textId="77777777" w:rsidR="00E9562C" w:rsidRDefault="00E9562C" w:rsidP="00E9562C">
      <w:r>
        <w:br/>
        <w:t>Candidate Name: {{Candidate Name}}</w:t>
      </w:r>
    </w:p>
    <w:p w14:paraId="4FA0A430" w14:textId="77777777" w:rsidR="00E9562C" w:rsidRDefault="00E9562C" w:rsidP="00E9562C">
      <w:r>
        <w:t>Candidate Email: {{Candidate Email}}</w:t>
      </w:r>
    </w:p>
    <w:p w14:paraId="60C79CBA" w14:textId="77777777" w:rsidR="00E9562C" w:rsidRDefault="00E9562C" w:rsidP="00E9562C">
      <w:r>
        <w:t>Location: {{Location}}</w:t>
      </w:r>
    </w:p>
    <w:p w14:paraId="64D47CDC" w14:textId="77777777" w:rsidR="00E9562C" w:rsidRDefault="00E9562C" w:rsidP="00E9562C">
      <w:r>
        <w:t>Current Role: {{Current Role}}</w:t>
      </w:r>
    </w:p>
    <w:p w14:paraId="46C6F656" w14:textId="77777777" w:rsidR="00E9562C" w:rsidRDefault="00E9562C" w:rsidP="00E9562C">
      <w:r>
        <w:t>Years Experience: {{Years Experience}}</w:t>
      </w:r>
    </w:p>
    <w:p w14:paraId="47664E1E" w14:textId="5349E4D5" w:rsidR="00E9562C" w:rsidRDefault="00E9562C" w:rsidP="00E9562C">
      <w:r>
        <w:t>Role Fit</w:t>
      </w:r>
      <w:r>
        <w:t>: {{</w:t>
      </w:r>
      <w:r>
        <w:t>Fit</w:t>
      </w:r>
      <w:r>
        <w:t>}}</w:t>
      </w:r>
    </w:p>
    <w:p w14:paraId="6A399D5F" w14:textId="75EA86F4" w:rsidR="00E9562C" w:rsidRDefault="00E9562C">
      <w:r>
        <w:t>Strengths: {{Strengths}}</w:t>
      </w:r>
    </w:p>
    <w:p w14:paraId="090A93F7" w14:textId="2E11D62A" w:rsidR="00E9562C" w:rsidRDefault="00E9562C">
      <w:r>
        <w:t>Gaps: {{Gaps}}</w:t>
      </w:r>
    </w:p>
    <w:p w14:paraId="46576C39" w14:textId="30E2978F" w:rsidR="00E9562C" w:rsidRDefault="00E9562C">
      <w:r>
        <w:t>Risks/Concerns: {{Concerns}}</w:t>
      </w:r>
    </w:p>
    <w:p w14:paraId="610DF6BE" w14:textId="224CD04A" w:rsidR="00E9562C" w:rsidRDefault="00E9562C">
      <w:r>
        <w:t>Summary: {{Summary}}</w:t>
      </w:r>
    </w:p>
    <w:p w14:paraId="440E0E5C" w14:textId="28721523" w:rsidR="00AD4560" w:rsidRDefault="00E9562C">
      <w:pPr>
        <w:pStyle w:val="Heading2"/>
      </w:pPr>
      <w:r>
        <w:t xml:space="preserve">Core Requirement </w:t>
      </w:r>
      <w:r w:rsidR="00000000">
        <w:t>Questions</w:t>
      </w:r>
      <w:r w:rsidR="00EF25D8">
        <w:br/>
      </w:r>
    </w:p>
    <w:p w14:paraId="4B05F1D1" w14:textId="136C79BA" w:rsidR="00AD4560" w:rsidRDefault="00E9562C">
      <w:r>
        <w:t>{{Requirement Questions}}</w:t>
      </w:r>
    </w:p>
    <w:p w14:paraId="23460E3F" w14:textId="77777777" w:rsidR="00E9562C" w:rsidRDefault="00E9562C"/>
    <w:p w14:paraId="194D6285" w14:textId="39889C38" w:rsidR="00E9562C" w:rsidRDefault="00E9562C" w:rsidP="00E9562C">
      <w:pPr>
        <w:pStyle w:val="Heading2"/>
      </w:pPr>
      <w:r>
        <w:t>Clarification</w:t>
      </w:r>
      <w:r>
        <w:t xml:space="preserve"> Questions</w:t>
      </w:r>
    </w:p>
    <w:p w14:paraId="2C85E5F4" w14:textId="582D001B" w:rsidR="00776B18" w:rsidRDefault="00E9562C" w:rsidP="00776B18">
      <w:r>
        <w:t>{{Clarification Questions}}</w:t>
      </w:r>
    </w:p>
    <w:p w14:paraId="3E3F70D8" w14:textId="5727808A" w:rsidR="00E9562C" w:rsidRDefault="00E9562C" w:rsidP="00E9562C">
      <w:pPr>
        <w:pStyle w:val="Heading2"/>
      </w:pPr>
      <w:r>
        <w:lastRenderedPageBreak/>
        <w:t>Scenario-Based</w:t>
      </w:r>
      <w:r>
        <w:t xml:space="preserve"> Questions</w:t>
      </w:r>
    </w:p>
    <w:p w14:paraId="2155632C" w14:textId="7303D5E1" w:rsidR="00AD4560" w:rsidRDefault="00E9562C">
      <w:r>
        <w:t>{{Scenario Questions}}</w:t>
      </w:r>
    </w:p>
    <w:sectPr w:rsidR="00AD456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9590656">
    <w:abstractNumId w:val="8"/>
  </w:num>
  <w:num w:numId="2" w16cid:durableId="681123893">
    <w:abstractNumId w:val="6"/>
  </w:num>
  <w:num w:numId="3" w16cid:durableId="54358731">
    <w:abstractNumId w:val="5"/>
  </w:num>
  <w:num w:numId="4" w16cid:durableId="1867135627">
    <w:abstractNumId w:val="4"/>
  </w:num>
  <w:num w:numId="5" w16cid:durableId="1850875863">
    <w:abstractNumId w:val="7"/>
  </w:num>
  <w:num w:numId="6" w16cid:durableId="1732003222">
    <w:abstractNumId w:val="3"/>
  </w:num>
  <w:num w:numId="7" w16cid:durableId="275841598">
    <w:abstractNumId w:val="2"/>
  </w:num>
  <w:num w:numId="8" w16cid:durableId="1908566136">
    <w:abstractNumId w:val="1"/>
  </w:num>
  <w:num w:numId="9" w16cid:durableId="491989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3D87"/>
    <w:rsid w:val="0029639D"/>
    <w:rsid w:val="00297564"/>
    <w:rsid w:val="00302A58"/>
    <w:rsid w:val="00326F90"/>
    <w:rsid w:val="00737132"/>
    <w:rsid w:val="00776B18"/>
    <w:rsid w:val="00AA1D8D"/>
    <w:rsid w:val="00AD4560"/>
    <w:rsid w:val="00B47730"/>
    <w:rsid w:val="00CB0664"/>
    <w:rsid w:val="00CF0B92"/>
    <w:rsid w:val="00E8667A"/>
    <w:rsid w:val="00E9562C"/>
    <w:rsid w:val="00EF25D8"/>
    <w:rsid w:val="00F815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28F24D"/>
  <w14:defaultImageDpi w14:val="300"/>
  <w15:docId w15:val="{F473293B-0CBA-7F4F-AEAB-DD4F994B1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Demo User 185</cp:lastModifiedBy>
  <cp:revision>9</cp:revision>
  <dcterms:created xsi:type="dcterms:W3CDTF">2013-12-23T23:15:00Z</dcterms:created>
  <dcterms:modified xsi:type="dcterms:W3CDTF">2025-12-16T20:27:00Z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ce40ec-b431-4dd8-8ea5-2f1762a50bba_Enabled">
    <vt:lpwstr>true</vt:lpwstr>
  </property>
  <property fmtid="{D5CDD505-2E9C-101B-9397-08002B2CF9AE}" pid="3" name="MSIP_Label_e5ce40ec-b431-4dd8-8ea5-2f1762a50bba_SetDate">
    <vt:lpwstr>2025-12-16T20:21:48Z</vt:lpwstr>
  </property>
  <property fmtid="{D5CDD505-2E9C-101B-9397-08002B2CF9AE}" pid="4" name="MSIP_Label_e5ce40ec-b431-4dd8-8ea5-2f1762a50bba_Method">
    <vt:lpwstr>Standard</vt:lpwstr>
  </property>
  <property fmtid="{D5CDD505-2E9C-101B-9397-08002B2CF9AE}" pid="5" name="MSIP_Label_e5ce40ec-b431-4dd8-8ea5-2f1762a50bba_Name">
    <vt:lpwstr>Test</vt:lpwstr>
  </property>
  <property fmtid="{D5CDD505-2E9C-101B-9397-08002B2CF9AE}" pid="6" name="MSIP_Label_e5ce40ec-b431-4dd8-8ea5-2f1762a50bba_SiteId">
    <vt:lpwstr>6e8b84fa-ae41-4a00-9ad1-934b73e5d73c</vt:lpwstr>
  </property>
  <property fmtid="{D5CDD505-2E9C-101B-9397-08002B2CF9AE}" pid="7" name="MSIP_Label_e5ce40ec-b431-4dd8-8ea5-2f1762a50bba_ActionId">
    <vt:lpwstr>ce3882fd-57ef-457a-bd9a-831b5e0dbfe4</vt:lpwstr>
  </property>
  <property fmtid="{D5CDD505-2E9C-101B-9397-08002B2CF9AE}" pid="8" name="MSIP_Label_e5ce40ec-b431-4dd8-8ea5-2f1762a50bba_ContentBits">
    <vt:lpwstr>0</vt:lpwstr>
  </property>
  <property fmtid="{D5CDD505-2E9C-101B-9397-08002B2CF9AE}" pid="9" name="MSIP_Label_e5ce40ec-b431-4dd8-8ea5-2f1762a50bba_Tag">
    <vt:lpwstr>50, 3, 0, 1</vt:lpwstr>
  </property>
</Properties>
</file>